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7654D" w14:textId="77777777" w:rsidR="00FE23FB" w:rsidRPr="007214E3" w:rsidRDefault="00000000">
      <w:pPr>
        <w:spacing w:after="40"/>
        <w:jc w:val="center"/>
        <w:rPr>
          <w:rFonts w:ascii="Verdana" w:hAnsi="Verdana"/>
          <w:sz w:val="18"/>
          <w:szCs w:val="20"/>
          <w:lang w:val="pl-PL"/>
        </w:rPr>
      </w:pPr>
      <w:r w:rsidRPr="007214E3">
        <w:rPr>
          <w:rFonts w:ascii="Verdana" w:hAnsi="Verdana"/>
          <w:b/>
          <w:sz w:val="24"/>
          <w:szCs w:val="20"/>
          <w:lang w:val="pl-PL"/>
        </w:rPr>
        <w:t>WZÓR OŚWIADCZENIA WYKONAWCY</w:t>
      </w:r>
    </w:p>
    <w:p w14:paraId="30F61736" w14:textId="77777777" w:rsidR="00FE23FB" w:rsidRPr="007214E3" w:rsidRDefault="00000000">
      <w:pPr>
        <w:spacing w:after="40"/>
        <w:jc w:val="center"/>
        <w:rPr>
          <w:rFonts w:ascii="Verdana" w:hAnsi="Verdana"/>
          <w:sz w:val="18"/>
          <w:szCs w:val="20"/>
          <w:lang w:val="pl-PL"/>
        </w:rPr>
      </w:pPr>
      <w:r w:rsidRPr="007214E3">
        <w:rPr>
          <w:rFonts w:ascii="Verdana" w:hAnsi="Verdana"/>
          <w:b/>
          <w:szCs w:val="20"/>
          <w:lang w:val="pl-PL"/>
        </w:rPr>
        <w:t xml:space="preserve">w zakresie art. 108 ust. 1 pkt 5 ustawy </w:t>
      </w:r>
      <w:proofErr w:type="spellStart"/>
      <w:r w:rsidRPr="007214E3">
        <w:rPr>
          <w:rFonts w:ascii="Verdana" w:hAnsi="Verdana"/>
          <w:b/>
          <w:szCs w:val="20"/>
          <w:lang w:val="pl-PL"/>
        </w:rPr>
        <w:t>Pzp</w:t>
      </w:r>
      <w:proofErr w:type="spellEnd"/>
      <w:r w:rsidRPr="007214E3">
        <w:rPr>
          <w:rFonts w:ascii="Verdana" w:hAnsi="Verdana"/>
          <w:b/>
          <w:szCs w:val="20"/>
          <w:lang w:val="pl-PL"/>
        </w:rPr>
        <w:t xml:space="preserve"> - grupa kapitałowa / niezależne przygotowanie oferty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31"/>
        <w:gridCol w:w="8334"/>
      </w:tblGrid>
      <w:tr w:rsidR="00FE23FB" w:rsidRPr="007214E3" w14:paraId="5C382A3A" w14:textId="77777777">
        <w:trPr>
          <w:jc w:val="center"/>
        </w:trPr>
        <w:tc>
          <w:tcPr>
            <w:tcW w:w="1531" w:type="dxa"/>
            <w:shd w:val="clear" w:color="auto" w:fill="F8E5A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BE53D18" w14:textId="77777777" w:rsidR="00FE23FB" w:rsidRPr="007214E3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7214E3">
              <w:rPr>
                <w:rFonts w:ascii="Verdana" w:hAnsi="Verdana"/>
                <w:b/>
                <w:sz w:val="18"/>
                <w:szCs w:val="20"/>
                <w:lang w:val="pl-PL"/>
              </w:rPr>
              <w:t>1.</w:t>
            </w:r>
          </w:p>
        </w:tc>
        <w:tc>
          <w:tcPr>
            <w:tcW w:w="8334" w:type="dxa"/>
            <w:shd w:val="clear" w:color="auto" w:fill="FFF2C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465B0B0" w14:textId="77777777" w:rsidR="00FE23FB" w:rsidRPr="007214E3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7214E3">
              <w:rPr>
                <w:rFonts w:ascii="Verdana" w:hAnsi="Verdana"/>
                <w:b/>
                <w:sz w:val="18"/>
                <w:szCs w:val="20"/>
                <w:lang w:val="pl-PL"/>
              </w:rPr>
              <w:t>DANE DOTYCZĄCE ZAMAWIAJĄCEGO</w:t>
            </w:r>
          </w:p>
        </w:tc>
      </w:tr>
    </w:tbl>
    <w:p w14:paraId="71B8C830" w14:textId="77777777" w:rsidR="00FE23FB" w:rsidRPr="007214E3" w:rsidRDefault="00FE23FB">
      <w:pPr>
        <w:spacing w:after="40"/>
        <w:rPr>
          <w:rFonts w:ascii="Verdana" w:hAnsi="Verdana"/>
          <w:sz w:val="18"/>
          <w:szCs w:val="20"/>
          <w:lang w:val="pl-PL"/>
        </w:rPr>
      </w:pPr>
    </w:p>
    <w:p w14:paraId="58E4C076" w14:textId="77777777" w:rsidR="00FE23FB" w:rsidRPr="007214E3" w:rsidRDefault="00000000">
      <w:pPr>
        <w:spacing w:after="20"/>
        <w:rPr>
          <w:rFonts w:ascii="Verdana" w:hAnsi="Verdana"/>
          <w:sz w:val="18"/>
          <w:szCs w:val="20"/>
          <w:lang w:val="pl-PL"/>
        </w:rPr>
      </w:pPr>
      <w:r w:rsidRPr="007214E3">
        <w:rPr>
          <w:rFonts w:ascii="Verdana" w:hAnsi="Verdana"/>
          <w:b/>
          <w:sz w:val="18"/>
          <w:szCs w:val="20"/>
          <w:lang w:val="pl-PL"/>
        </w:rPr>
        <w:t xml:space="preserve">Nazwa zamawiającego: </w:t>
      </w:r>
      <w:r w:rsidRPr="007214E3">
        <w:rPr>
          <w:rFonts w:ascii="Verdana" w:hAnsi="Verdana"/>
          <w:sz w:val="18"/>
          <w:szCs w:val="20"/>
          <w:lang w:val="pl-PL"/>
        </w:rPr>
        <w:t>Eko-Skarbimierz Sp. z o.o.</w:t>
      </w:r>
      <w:r w:rsidRPr="007214E3">
        <w:rPr>
          <w:rFonts w:ascii="Verdana" w:hAnsi="Verdana"/>
          <w:sz w:val="18"/>
          <w:szCs w:val="20"/>
          <w:lang w:val="pl-PL"/>
        </w:rPr>
        <w:br/>
      </w:r>
      <w:r w:rsidRPr="007214E3">
        <w:rPr>
          <w:rFonts w:ascii="Verdana" w:hAnsi="Verdana"/>
          <w:b/>
          <w:sz w:val="18"/>
          <w:szCs w:val="20"/>
          <w:lang w:val="pl-PL"/>
        </w:rPr>
        <w:t xml:space="preserve">Adres: </w:t>
      </w:r>
      <w:r w:rsidRPr="007214E3">
        <w:rPr>
          <w:rFonts w:ascii="Verdana" w:hAnsi="Verdana"/>
          <w:sz w:val="18"/>
          <w:szCs w:val="20"/>
          <w:lang w:val="pl-PL"/>
        </w:rPr>
        <w:t>ul. Akacjowa 9, 49-318 Skarbimierz-Osiedle</w:t>
      </w:r>
      <w:r w:rsidRPr="007214E3">
        <w:rPr>
          <w:rFonts w:ascii="Verdana" w:hAnsi="Verdana"/>
          <w:sz w:val="18"/>
          <w:szCs w:val="20"/>
          <w:lang w:val="pl-PL"/>
        </w:rPr>
        <w:br/>
      </w:r>
      <w:r w:rsidRPr="007214E3">
        <w:rPr>
          <w:rFonts w:ascii="Verdana" w:hAnsi="Verdana"/>
          <w:b/>
          <w:sz w:val="18"/>
          <w:szCs w:val="20"/>
          <w:lang w:val="pl-PL"/>
        </w:rPr>
        <w:t xml:space="preserve">Adres poczty elektronicznej: </w:t>
      </w:r>
      <w:r w:rsidRPr="007214E3">
        <w:rPr>
          <w:rFonts w:ascii="Verdana" w:hAnsi="Verdana"/>
          <w:sz w:val="18"/>
          <w:szCs w:val="20"/>
          <w:lang w:val="pl-PL"/>
        </w:rPr>
        <w:t>eko@skarbimierz.pl</w:t>
      </w:r>
      <w:r w:rsidRPr="007214E3">
        <w:rPr>
          <w:rFonts w:ascii="Verdana" w:hAnsi="Verdana"/>
          <w:sz w:val="18"/>
          <w:szCs w:val="20"/>
          <w:lang w:val="pl-PL"/>
        </w:rPr>
        <w:br/>
      </w:r>
      <w:r w:rsidRPr="007214E3">
        <w:rPr>
          <w:rFonts w:ascii="Verdana" w:hAnsi="Verdana"/>
          <w:b/>
          <w:sz w:val="18"/>
          <w:szCs w:val="20"/>
          <w:lang w:val="pl-PL"/>
        </w:rPr>
        <w:t xml:space="preserve">Nr telefonu: </w:t>
      </w:r>
      <w:r w:rsidRPr="007214E3">
        <w:rPr>
          <w:rFonts w:ascii="Verdana" w:hAnsi="Verdana"/>
          <w:sz w:val="18"/>
          <w:szCs w:val="20"/>
          <w:lang w:val="pl-PL"/>
        </w:rPr>
        <w:t>77 411 14 15</w:t>
      </w:r>
      <w:r w:rsidRPr="007214E3">
        <w:rPr>
          <w:rFonts w:ascii="Verdana" w:hAnsi="Verdana"/>
          <w:sz w:val="18"/>
          <w:szCs w:val="20"/>
          <w:lang w:val="pl-PL"/>
        </w:rPr>
        <w:br/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31"/>
        <w:gridCol w:w="8334"/>
      </w:tblGrid>
      <w:tr w:rsidR="00FE23FB" w:rsidRPr="007214E3" w14:paraId="08F6C191" w14:textId="77777777">
        <w:trPr>
          <w:jc w:val="center"/>
        </w:trPr>
        <w:tc>
          <w:tcPr>
            <w:tcW w:w="1531" w:type="dxa"/>
            <w:shd w:val="clear" w:color="auto" w:fill="F8E5A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AB865C7" w14:textId="77777777" w:rsidR="00FE23FB" w:rsidRPr="007214E3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7214E3">
              <w:rPr>
                <w:rFonts w:ascii="Verdana" w:hAnsi="Verdana"/>
                <w:b/>
                <w:sz w:val="18"/>
                <w:szCs w:val="20"/>
                <w:lang w:val="pl-PL"/>
              </w:rPr>
              <w:t>2.</w:t>
            </w:r>
          </w:p>
        </w:tc>
        <w:tc>
          <w:tcPr>
            <w:tcW w:w="8334" w:type="dxa"/>
            <w:shd w:val="clear" w:color="auto" w:fill="FFF2C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F25673F" w14:textId="77777777" w:rsidR="00FE23FB" w:rsidRPr="007214E3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7214E3">
              <w:rPr>
                <w:rFonts w:ascii="Verdana" w:hAnsi="Verdana"/>
                <w:b/>
                <w:sz w:val="18"/>
                <w:szCs w:val="20"/>
                <w:lang w:val="pl-PL"/>
              </w:rPr>
              <w:t>DANE POSTĘPOWANIA</w:t>
            </w:r>
          </w:p>
        </w:tc>
      </w:tr>
    </w:tbl>
    <w:p w14:paraId="7D6C9DE1" w14:textId="77777777" w:rsidR="00FE23FB" w:rsidRPr="007214E3" w:rsidRDefault="00FE23FB">
      <w:pPr>
        <w:spacing w:after="40"/>
        <w:rPr>
          <w:rFonts w:ascii="Verdana" w:hAnsi="Verdana"/>
          <w:sz w:val="18"/>
          <w:szCs w:val="20"/>
          <w:lang w:val="pl-PL"/>
        </w:rPr>
      </w:pP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91"/>
        <w:gridCol w:w="6973"/>
      </w:tblGrid>
      <w:tr w:rsidR="00FE23FB" w:rsidRPr="007214E3" w14:paraId="53ADBE0D" w14:textId="77777777">
        <w:trPr>
          <w:jc w:val="center"/>
        </w:trPr>
        <w:tc>
          <w:tcPr>
            <w:tcW w:w="2891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AF1C882" w14:textId="77777777" w:rsidR="00FE23FB" w:rsidRPr="007214E3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7214E3">
              <w:rPr>
                <w:rFonts w:ascii="Verdana" w:hAnsi="Verdana"/>
                <w:b/>
                <w:sz w:val="16"/>
                <w:szCs w:val="20"/>
                <w:lang w:val="pl-PL"/>
              </w:rPr>
              <w:t>Nazwa zamówienia</w:t>
            </w:r>
          </w:p>
        </w:tc>
        <w:tc>
          <w:tcPr>
            <w:tcW w:w="6973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8A60229" w14:textId="77777777" w:rsidR="00FE23FB" w:rsidRPr="007214E3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7214E3">
              <w:rPr>
                <w:rFonts w:ascii="Verdana" w:hAnsi="Verdana"/>
                <w:b/>
                <w:sz w:val="16"/>
                <w:szCs w:val="20"/>
                <w:lang w:val="pl-PL"/>
              </w:rPr>
              <w:t>Budowa Punktu Selektywnej Zbiórki Odpadów Komunalnych - Poprawa efektywności energetycznej nowego PSZOK w formule „zaprojektuj i wybuduj”</w:t>
            </w:r>
          </w:p>
        </w:tc>
      </w:tr>
      <w:tr w:rsidR="00FE23FB" w:rsidRPr="007214E3" w14:paraId="2E02F5AB" w14:textId="77777777">
        <w:trPr>
          <w:jc w:val="center"/>
        </w:trPr>
        <w:tc>
          <w:tcPr>
            <w:tcW w:w="2891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B60ECC9" w14:textId="77777777" w:rsidR="00FE23FB" w:rsidRPr="007214E3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7214E3">
              <w:rPr>
                <w:rFonts w:ascii="Verdana" w:hAnsi="Verdana"/>
                <w:b/>
                <w:sz w:val="16"/>
                <w:szCs w:val="20"/>
                <w:lang w:val="pl-PL"/>
              </w:rPr>
              <w:t>Nr postępowania</w:t>
            </w:r>
          </w:p>
        </w:tc>
        <w:tc>
          <w:tcPr>
            <w:tcW w:w="6973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068C2B8" w14:textId="77777777" w:rsidR="00FE23FB" w:rsidRPr="007214E3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7214E3">
              <w:rPr>
                <w:rFonts w:ascii="Verdana" w:hAnsi="Verdana"/>
                <w:sz w:val="16"/>
                <w:szCs w:val="20"/>
                <w:lang w:val="pl-PL"/>
              </w:rPr>
              <w:t>14/2026</w:t>
            </w:r>
          </w:p>
        </w:tc>
      </w:tr>
      <w:tr w:rsidR="00FE23FB" w:rsidRPr="007214E3" w14:paraId="6A501D92" w14:textId="77777777">
        <w:trPr>
          <w:jc w:val="center"/>
        </w:trPr>
        <w:tc>
          <w:tcPr>
            <w:tcW w:w="2891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2977F62" w14:textId="77777777" w:rsidR="00FE23FB" w:rsidRPr="007214E3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7214E3">
              <w:rPr>
                <w:rFonts w:ascii="Verdana" w:hAnsi="Verdana"/>
                <w:b/>
                <w:sz w:val="16"/>
                <w:szCs w:val="20"/>
                <w:lang w:val="pl-PL"/>
              </w:rPr>
              <w:t>Tryb postępowania</w:t>
            </w:r>
          </w:p>
        </w:tc>
        <w:tc>
          <w:tcPr>
            <w:tcW w:w="6973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8FE9969" w14:textId="77777777" w:rsidR="00FE23FB" w:rsidRPr="007214E3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7214E3">
              <w:rPr>
                <w:rFonts w:ascii="Verdana" w:hAnsi="Verdana"/>
                <w:sz w:val="16"/>
                <w:szCs w:val="20"/>
                <w:lang w:val="pl-PL"/>
              </w:rPr>
              <w:t xml:space="preserve">Tryb podstawowy bez negocjacji (art. 275 pkt 1 ustawy </w:t>
            </w:r>
            <w:proofErr w:type="spellStart"/>
            <w:r w:rsidRPr="007214E3">
              <w:rPr>
                <w:rFonts w:ascii="Verdana" w:hAnsi="Verdana"/>
                <w:sz w:val="16"/>
                <w:szCs w:val="20"/>
                <w:lang w:val="pl-PL"/>
              </w:rPr>
              <w:t>Pzp</w:t>
            </w:r>
            <w:proofErr w:type="spellEnd"/>
            <w:r w:rsidRPr="007214E3">
              <w:rPr>
                <w:rFonts w:ascii="Verdana" w:hAnsi="Verdana"/>
                <w:sz w:val="16"/>
                <w:szCs w:val="20"/>
                <w:lang w:val="pl-PL"/>
              </w:rPr>
              <w:t>)</w:t>
            </w:r>
          </w:p>
        </w:tc>
      </w:tr>
      <w:tr w:rsidR="00FE23FB" w:rsidRPr="007214E3" w14:paraId="7AAADE39" w14:textId="77777777">
        <w:trPr>
          <w:jc w:val="center"/>
        </w:trPr>
        <w:tc>
          <w:tcPr>
            <w:tcW w:w="2891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E8B4E5F" w14:textId="77777777" w:rsidR="00FE23FB" w:rsidRPr="007214E3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7214E3">
              <w:rPr>
                <w:rFonts w:ascii="Verdana" w:hAnsi="Verdana"/>
                <w:b/>
                <w:sz w:val="16"/>
                <w:szCs w:val="20"/>
                <w:lang w:val="pl-PL"/>
              </w:rPr>
              <w:t>Rodzaj zamówienia</w:t>
            </w:r>
          </w:p>
        </w:tc>
        <w:tc>
          <w:tcPr>
            <w:tcW w:w="6973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14A4E4E" w14:textId="77777777" w:rsidR="00FE23FB" w:rsidRPr="007214E3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7214E3">
              <w:rPr>
                <w:rFonts w:ascii="Verdana" w:hAnsi="Verdana"/>
                <w:sz w:val="16"/>
                <w:szCs w:val="20"/>
                <w:lang w:val="pl-PL"/>
              </w:rPr>
              <w:t>Roboty budowlane</w:t>
            </w:r>
          </w:p>
        </w:tc>
      </w:tr>
    </w:tbl>
    <w:p w14:paraId="081C3363" w14:textId="77777777" w:rsidR="00FE23FB" w:rsidRPr="007214E3" w:rsidRDefault="00FE23FB">
      <w:pPr>
        <w:spacing w:after="40"/>
        <w:rPr>
          <w:rFonts w:ascii="Verdana" w:hAnsi="Verdana"/>
          <w:sz w:val="18"/>
          <w:szCs w:val="20"/>
          <w:lang w:val="pl-PL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31"/>
        <w:gridCol w:w="8334"/>
      </w:tblGrid>
      <w:tr w:rsidR="00FE23FB" w:rsidRPr="007214E3" w14:paraId="2DD18ED8" w14:textId="77777777">
        <w:trPr>
          <w:jc w:val="center"/>
        </w:trPr>
        <w:tc>
          <w:tcPr>
            <w:tcW w:w="1531" w:type="dxa"/>
            <w:shd w:val="clear" w:color="auto" w:fill="F8E5A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CEC080D" w14:textId="77777777" w:rsidR="00FE23FB" w:rsidRPr="007214E3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7214E3">
              <w:rPr>
                <w:rFonts w:ascii="Verdana" w:hAnsi="Verdana"/>
                <w:b/>
                <w:sz w:val="18"/>
                <w:szCs w:val="20"/>
                <w:lang w:val="pl-PL"/>
              </w:rPr>
              <w:t>3.</w:t>
            </w:r>
          </w:p>
        </w:tc>
        <w:tc>
          <w:tcPr>
            <w:tcW w:w="8334" w:type="dxa"/>
            <w:shd w:val="clear" w:color="auto" w:fill="FFF2C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5FD9F35" w14:textId="77777777" w:rsidR="00FE23FB" w:rsidRPr="007214E3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7214E3">
              <w:rPr>
                <w:rFonts w:ascii="Verdana" w:hAnsi="Verdana"/>
                <w:b/>
                <w:sz w:val="18"/>
                <w:szCs w:val="20"/>
                <w:lang w:val="pl-PL"/>
              </w:rPr>
              <w:t>DANE WYKONAWCY</w:t>
            </w:r>
          </w:p>
        </w:tc>
      </w:tr>
    </w:tbl>
    <w:p w14:paraId="5B61BF19" w14:textId="77777777" w:rsidR="00FE23FB" w:rsidRPr="007214E3" w:rsidRDefault="00FE23FB">
      <w:pPr>
        <w:spacing w:after="40"/>
        <w:rPr>
          <w:rFonts w:ascii="Verdana" w:hAnsi="Verdana"/>
          <w:sz w:val="18"/>
          <w:szCs w:val="20"/>
          <w:lang w:val="pl-PL"/>
        </w:rPr>
      </w:pPr>
    </w:p>
    <w:p w14:paraId="4FECF8A0" w14:textId="77777777" w:rsidR="00FE23FB" w:rsidRPr="007214E3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7214E3">
        <w:rPr>
          <w:rFonts w:ascii="Verdana" w:hAnsi="Verdana"/>
          <w:b/>
          <w:sz w:val="18"/>
          <w:szCs w:val="20"/>
          <w:lang w:val="pl-PL"/>
        </w:rPr>
        <w:t>Nazwa albo imię i nazwisko Wykonawcy:</w:t>
      </w:r>
    </w:p>
    <w:p w14:paraId="510AE419" w14:textId="77777777" w:rsidR="00FE23FB" w:rsidRPr="007214E3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7214E3">
        <w:rPr>
          <w:rFonts w:ascii="Verdana" w:hAnsi="Verdana"/>
          <w:sz w:val="18"/>
          <w:szCs w:val="20"/>
          <w:lang w:val="pl-PL"/>
        </w:rPr>
        <w:t>…………………………………………………………………………………………………………………………</w:t>
      </w:r>
    </w:p>
    <w:p w14:paraId="29DD61FC" w14:textId="77777777" w:rsidR="00FE23FB" w:rsidRPr="007214E3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7214E3">
        <w:rPr>
          <w:rFonts w:ascii="Verdana" w:hAnsi="Verdana"/>
          <w:b/>
          <w:sz w:val="18"/>
          <w:szCs w:val="20"/>
          <w:lang w:val="pl-PL"/>
        </w:rPr>
        <w:t>Siedziba / miejsce zamieszkania i adres:</w:t>
      </w:r>
    </w:p>
    <w:p w14:paraId="2D04BE4A" w14:textId="77777777" w:rsidR="00FE23FB" w:rsidRPr="007214E3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7214E3">
        <w:rPr>
          <w:rFonts w:ascii="Verdana" w:hAnsi="Verdana"/>
          <w:sz w:val="18"/>
          <w:szCs w:val="20"/>
          <w:lang w:val="pl-PL"/>
        </w:rPr>
        <w:t>…………………………………………………………………………………………………………………………</w:t>
      </w:r>
    </w:p>
    <w:p w14:paraId="2A04EA23" w14:textId="77777777" w:rsidR="00FE23FB" w:rsidRPr="007214E3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7214E3">
        <w:rPr>
          <w:rFonts w:ascii="Verdana" w:hAnsi="Verdana"/>
          <w:b/>
          <w:sz w:val="18"/>
          <w:szCs w:val="20"/>
          <w:lang w:val="pl-PL"/>
        </w:rPr>
        <w:t>NIP / identyfikator podatkowy:</w:t>
      </w:r>
    </w:p>
    <w:p w14:paraId="1996FE9C" w14:textId="77777777" w:rsidR="00FE23FB" w:rsidRPr="007214E3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7214E3">
        <w:rPr>
          <w:rFonts w:ascii="Verdana" w:hAnsi="Verdana"/>
          <w:sz w:val="18"/>
          <w:szCs w:val="20"/>
          <w:lang w:val="pl-PL"/>
        </w:rPr>
        <w:t>…………………………………………………………………………………………………………………………</w:t>
      </w:r>
    </w:p>
    <w:p w14:paraId="50B25B7F" w14:textId="77777777" w:rsidR="00FE23FB" w:rsidRPr="007214E3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7214E3">
        <w:rPr>
          <w:rFonts w:ascii="Verdana" w:hAnsi="Verdana"/>
          <w:b/>
          <w:sz w:val="18"/>
          <w:szCs w:val="20"/>
          <w:lang w:val="pl-PL"/>
        </w:rPr>
        <w:t>KRS / CEIDG / właściwy rejestr:</w:t>
      </w:r>
    </w:p>
    <w:p w14:paraId="656CF326" w14:textId="77777777" w:rsidR="00FE23FB" w:rsidRPr="007214E3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7214E3">
        <w:rPr>
          <w:rFonts w:ascii="Verdana" w:hAnsi="Verdana"/>
          <w:sz w:val="18"/>
          <w:szCs w:val="20"/>
          <w:lang w:val="pl-PL"/>
        </w:rPr>
        <w:t>…………………………………………………………………………………………………………………………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31"/>
        <w:gridCol w:w="8334"/>
      </w:tblGrid>
      <w:tr w:rsidR="00FE23FB" w:rsidRPr="007214E3" w14:paraId="2344565E" w14:textId="77777777">
        <w:trPr>
          <w:jc w:val="center"/>
        </w:trPr>
        <w:tc>
          <w:tcPr>
            <w:tcW w:w="1531" w:type="dxa"/>
            <w:shd w:val="clear" w:color="auto" w:fill="F8E5A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FB8D4BE" w14:textId="77777777" w:rsidR="00FE23FB" w:rsidRPr="007214E3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7214E3">
              <w:rPr>
                <w:rFonts w:ascii="Verdana" w:hAnsi="Verdana"/>
                <w:b/>
                <w:sz w:val="18"/>
                <w:szCs w:val="20"/>
                <w:lang w:val="pl-PL"/>
              </w:rPr>
              <w:t>4.</w:t>
            </w:r>
          </w:p>
        </w:tc>
        <w:tc>
          <w:tcPr>
            <w:tcW w:w="8334" w:type="dxa"/>
            <w:shd w:val="clear" w:color="auto" w:fill="FFF2C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0C651FF" w14:textId="77777777" w:rsidR="00FE23FB" w:rsidRPr="007214E3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7214E3">
              <w:rPr>
                <w:rFonts w:ascii="Verdana" w:hAnsi="Verdana"/>
                <w:b/>
                <w:sz w:val="18"/>
                <w:szCs w:val="20"/>
                <w:lang w:val="pl-PL"/>
              </w:rPr>
              <w:t>OŚWIADCZENIE</w:t>
            </w:r>
          </w:p>
        </w:tc>
      </w:tr>
    </w:tbl>
    <w:p w14:paraId="0FB20681" w14:textId="77777777" w:rsidR="00FE23FB" w:rsidRPr="007214E3" w:rsidRDefault="00FE23FB">
      <w:pPr>
        <w:spacing w:after="40"/>
        <w:rPr>
          <w:rFonts w:ascii="Verdana" w:hAnsi="Verdana"/>
          <w:sz w:val="18"/>
          <w:szCs w:val="20"/>
          <w:lang w:val="pl-PL"/>
        </w:rPr>
      </w:pPr>
    </w:p>
    <w:p w14:paraId="3BB038BD" w14:textId="77777777" w:rsidR="00FE23FB" w:rsidRPr="007214E3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7214E3">
        <w:rPr>
          <w:rFonts w:ascii="Verdana" w:hAnsi="Verdana"/>
          <w:sz w:val="18"/>
          <w:szCs w:val="20"/>
          <w:lang w:val="pl-PL"/>
        </w:rPr>
        <w:t>Oświadczam, że reprezentowany przeze mnie Wykonawca (zaznaczyć właściwe):</w:t>
      </w:r>
    </w:p>
    <w:p w14:paraId="727D7523" w14:textId="77777777" w:rsidR="00FE23FB" w:rsidRPr="007214E3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7214E3">
        <w:rPr>
          <w:rFonts w:ascii="Verdana" w:hAnsi="Verdana"/>
          <w:sz w:val="18"/>
          <w:szCs w:val="20"/>
          <w:lang w:val="pl-PL"/>
        </w:rPr>
        <w:t>[ ] nie należy do tej samej grupy kapitałowej, w rozumieniu ustawy z dnia 16 lutego 2007 r. o ochronie konkurencji i konsumentów, z innym Wykonawcą, który złożył odrębną ofertę w niniejszym postępowaniu;</w:t>
      </w:r>
    </w:p>
    <w:p w14:paraId="5203AEAF" w14:textId="77777777" w:rsidR="00FE23FB" w:rsidRPr="007214E3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7214E3">
        <w:rPr>
          <w:rFonts w:ascii="Verdana" w:hAnsi="Verdana"/>
          <w:sz w:val="18"/>
          <w:szCs w:val="20"/>
          <w:lang w:val="pl-PL"/>
        </w:rPr>
        <w:t>[ ] należy do tej samej grupy kapitałowej z innym Wykonawcą / Wykonawcami, którzy złożyli odrębne oferty w niniejszym postępowaniu:</w:t>
      </w:r>
    </w:p>
    <w:p w14:paraId="725149DC" w14:textId="21E1C322" w:rsidR="00FE23FB" w:rsidRPr="007214E3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7214E3">
        <w:rPr>
          <w:rFonts w:ascii="Verdana" w:hAnsi="Verdana"/>
          <w:sz w:val="16"/>
          <w:szCs w:val="20"/>
          <w:lang w:val="pl-PL"/>
        </w:rPr>
        <w:t>1) ....................................................................................................................................................................</w:t>
      </w:r>
      <w:r w:rsidRPr="007214E3">
        <w:rPr>
          <w:rFonts w:ascii="Verdana" w:hAnsi="Verdana"/>
          <w:sz w:val="16"/>
          <w:szCs w:val="20"/>
          <w:lang w:val="pl-PL"/>
        </w:rPr>
        <w:br/>
        <w:t>2) .......................................................................................................................................................................</w:t>
      </w:r>
    </w:p>
    <w:p w14:paraId="338B7868" w14:textId="77777777" w:rsidR="00FE23FB" w:rsidRPr="007214E3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7214E3">
        <w:rPr>
          <w:rFonts w:ascii="Verdana" w:hAnsi="Verdana"/>
          <w:sz w:val="18"/>
          <w:szCs w:val="20"/>
          <w:lang w:val="pl-PL"/>
        </w:rPr>
        <w:t>W przypadku przynależności do tej samej grupy kapitałowej przedkładam dokumenty lub informacje potwierdzające przygotowanie oferty niezależnie od innego Wykonawcy należącego do tej samej grupy kapitałowej:</w:t>
      </w:r>
    </w:p>
    <w:p w14:paraId="0896EE73" w14:textId="16B5A3AB" w:rsidR="00FE23FB" w:rsidRPr="007214E3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7214E3">
        <w:rPr>
          <w:rFonts w:ascii="Verdana" w:hAnsi="Verdana"/>
          <w:sz w:val="16"/>
          <w:szCs w:val="20"/>
          <w:lang w:val="pl-PL"/>
        </w:rPr>
        <w:t>1) ..................................................................................................................................................................</w:t>
      </w:r>
      <w:r w:rsidR="007214E3" w:rsidRPr="007214E3">
        <w:rPr>
          <w:rFonts w:ascii="Verdana" w:hAnsi="Verdana"/>
          <w:sz w:val="16"/>
          <w:szCs w:val="20"/>
          <w:lang w:val="pl-PL"/>
        </w:rPr>
        <w:t xml:space="preserve"> </w:t>
      </w:r>
      <w:r w:rsidRPr="007214E3">
        <w:rPr>
          <w:rFonts w:ascii="Verdana" w:hAnsi="Verdana"/>
          <w:sz w:val="16"/>
          <w:szCs w:val="20"/>
          <w:lang w:val="pl-PL"/>
        </w:rPr>
        <w:br/>
        <w:t>2) ......................................................................................................................................................................</w:t>
      </w:r>
    </w:p>
    <w:p w14:paraId="21465BE4" w14:textId="77777777" w:rsidR="00FE23FB" w:rsidRPr="007214E3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7214E3">
        <w:rPr>
          <w:rFonts w:ascii="Verdana" w:hAnsi="Verdana"/>
          <w:sz w:val="18"/>
          <w:szCs w:val="20"/>
          <w:lang w:val="pl-PL"/>
        </w:rPr>
        <w:t>[ ] nie dotyczy - w postępowaniu została złożona tylko jedna oferta.</w:t>
      </w:r>
    </w:p>
    <w:p w14:paraId="233FF074" w14:textId="77777777" w:rsidR="00FE23FB" w:rsidRPr="007214E3" w:rsidRDefault="00000000">
      <w:pPr>
        <w:spacing w:before="100" w:after="40"/>
        <w:rPr>
          <w:rFonts w:ascii="Verdana" w:hAnsi="Verdana"/>
          <w:sz w:val="18"/>
          <w:szCs w:val="20"/>
          <w:lang w:val="pl-PL"/>
        </w:rPr>
      </w:pPr>
      <w:r w:rsidRPr="007214E3">
        <w:rPr>
          <w:rFonts w:ascii="Verdana" w:hAnsi="Verdana"/>
          <w:i/>
          <w:sz w:val="16"/>
          <w:szCs w:val="20"/>
          <w:lang w:val="pl-PL"/>
        </w:rPr>
        <w:t>Oświadczenie składane jest na wezwanie Zamawiającego jako podmiotowy środek dowodowy wymagany w rozdziale 21 SWZ, zgodnie z § 2 ust. 1 pkt 2 rozporządzenia w sprawie podmiotowych środków dowodowych.</w:t>
      </w:r>
    </w:p>
    <w:p w14:paraId="66F85593" w14:textId="77777777" w:rsidR="00FE23FB" w:rsidRPr="007214E3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7214E3">
        <w:rPr>
          <w:rFonts w:ascii="Verdana" w:hAnsi="Verdana"/>
          <w:sz w:val="18"/>
          <w:szCs w:val="20"/>
          <w:lang w:val="pl-PL"/>
        </w:rPr>
        <w:t>Oświadczam, że informacje podane w niniejszym oświadczeniu są aktualne i zgodne z prawdą.</w:t>
      </w:r>
    </w:p>
    <w:sectPr w:rsidR="00FE23FB" w:rsidRPr="007214E3" w:rsidSect="00034616">
      <w:headerReference w:type="default" r:id="rId8"/>
      <w:footerReference w:type="default" r:id="rId9"/>
      <w:pgSz w:w="11906" w:h="16838"/>
      <w:pgMar w:top="1587" w:right="964" w:bottom="1020" w:left="964" w:header="255" w:footer="3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5D19F" w14:textId="77777777" w:rsidR="00E036B8" w:rsidRDefault="00E036B8">
      <w:pPr>
        <w:spacing w:after="0" w:line="240" w:lineRule="auto"/>
      </w:pPr>
      <w:r>
        <w:separator/>
      </w:r>
    </w:p>
  </w:endnote>
  <w:endnote w:type="continuationSeparator" w:id="0">
    <w:p w14:paraId="159E01FC" w14:textId="77777777" w:rsidR="00E036B8" w:rsidRDefault="00E03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7C5C9" w14:textId="77777777" w:rsidR="00FE23FB" w:rsidRDefault="00000000">
    <w:pPr>
      <w:pStyle w:val="Stopka"/>
      <w:jc w:val="right"/>
    </w:pPr>
    <w:r>
      <w:rPr>
        <w:sz w:val="16"/>
      </w:rPr>
      <w:t xml:space="preserve">Strona </w:t>
    </w:r>
    <w:r>
      <w:fldChar w:fldCharType="begin"/>
    </w:r>
    <w:r>
      <w:instrText>PAGE</w:instrText>
    </w:r>
    <w:r w:rsidR="007214E3">
      <w:fldChar w:fldCharType="separate"/>
    </w:r>
    <w:r w:rsidR="007214E3">
      <w:rPr>
        <w:noProof/>
      </w:rPr>
      <w:t>1</w:t>
    </w:r>
    <w:r>
      <w:fldChar w:fldCharType="end"/>
    </w:r>
    <w:r>
      <w:rPr>
        <w:sz w:val="16"/>
      </w:rPr>
      <w:t xml:space="preserve"> z </w:t>
    </w:r>
    <w:r>
      <w:fldChar w:fldCharType="begin"/>
    </w:r>
    <w:r>
      <w:instrText>NUMPAGES</w:instrText>
    </w:r>
    <w:r w:rsidR="007214E3">
      <w:fldChar w:fldCharType="separate"/>
    </w:r>
    <w:r w:rsidR="007214E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385FA" w14:textId="77777777" w:rsidR="00E036B8" w:rsidRDefault="00E036B8">
      <w:pPr>
        <w:spacing w:after="0" w:line="240" w:lineRule="auto"/>
      </w:pPr>
      <w:r>
        <w:separator/>
      </w:r>
    </w:p>
  </w:footnote>
  <w:footnote w:type="continuationSeparator" w:id="0">
    <w:p w14:paraId="71A18B5C" w14:textId="77777777" w:rsidR="00E036B8" w:rsidRDefault="00E036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66BF9" w14:textId="77777777" w:rsidR="00FE23FB" w:rsidRPr="007214E3" w:rsidRDefault="00000000">
    <w:pPr>
      <w:pStyle w:val="Nagwek"/>
      <w:spacing w:after="40"/>
      <w:jc w:val="center"/>
      <w:rPr>
        <w:lang w:val="pl-PL"/>
      </w:rPr>
    </w:pPr>
    <w:r w:rsidRPr="007214E3">
      <w:rPr>
        <w:lang w:val="pl-PL"/>
      </w:rPr>
      <w:drawing>
        <wp:inline distT="0" distB="0" distL="0" distR="0" wp14:anchorId="366D198E" wp14:editId="127A3D79">
          <wp:extent cx="3311999" cy="687097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u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11999" cy="6870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0" w:type="auto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A0" w:firstRow="1" w:lastRow="0" w:firstColumn="1" w:lastColumn="0" w:noHBand="0" w:noVBand="1"/>
    </w:tblPr>
    <w:tblGrid>
      <w:gridCol w:w="4932"/>
      <w:gridCol w:w="4932"/>
    </w:tblGrid>
    <w:tr w:rsidR="00FE23FB" w:rsidRPr="007214E3" w14:paraId="5326B221" w14:textId="77777777">
      <w:trPr>
        <w:jc w:val="center"/>
      </w:trPr>
      <w:tc>
        <w:tcPr>
          <w:tcW w:w="4932" w:type="dxa"/>
          <w:tcMar>
            <w:top w:w="80" w:type="dxa"/>
            <w:left w:w="90" w:type="dxa"/>
            <w:bottom w:w="80" w:type="dxa"/>
            <w:right w:w="90" w:type="dxa"/>
          </w:tcMar>
          <w:vAlign w:val="center"/>
        </w:tcPr>
        <w:p w14:paraId="27A8F2F8" w14:textId="77777777" w:rsidR="00FE23FB" w:rsidRPr="007214E3" w:rsidRDefault="00000000">
          <w:pPr>
            <w:spacing w:after="0"/>
            <w:rPr>
              <w:lang w:val="pl-PL"/>
            </w:rPr>
          </w:pPr>
          <w:r w:rsidRPr="007214E3">
            <w:rPr>
              <w:b/>
              <w:sz w:val="17"/>
              <w:lang w:val="pl-PL"/>
            </w:rPr>
            <w:t>Postępowanie nr 14/2026</w:t>
          </w:r>
        </w:p>
      </w:tc>
      <w:tc>
        <w:tcPr>
          <w:tcW w:w="4932" w:type="dxa"/>
          <w:tcMar>
            <w:top w:w="80" w:type="dxa"/>
            <w:left w:w="90" w:type="dxa"/>
            <w:bottom w:w="80" w:type="dxa"/>
            <w:right w:w="90" w:type="dxa"/>
          </w:tcMar>
          <w:vAlign w:val="center"/>
        </w:tcPr>
        <w:p w14:paraId="177DE0D3" w14:textId="77777777" w:rsidR="00FE23FB" w:rsidRPr="007214E3" w:rsidRDefault="00000000">
          <w:pPr>
            <w:spacing w:after="0"/>
            <w:jc w:val="right"/>
            <w:rPr>
              <w:lang w:val="pl-PL"/>
            </w:rPr>
          </w:pPr>
          <w:r w:rsidRPr="007214E3">
            <w:rPr>
              <w:b/>
              <w:sz w:val="17"/>
              <w:lang w:val="pl-PL"/>
            </w:rPr>
            <w:t>Załącznik nr 10 do SWZ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07885174">
    <w:abstractNumId w:val="8"/>
  </w:num>
  <w:num w:numId="2" w16cid:durableId="739861420">
    <w:abstractNumId w:val="6"/>
  </w:num>
  <w:num w:numId="3" w16cid:durableId="1988783325">
    <w:abstractNumId w:val="5"/>
  </w:num>
  <w:num w:numId="4" w16cid:durableId="2114089369">
    <w:abstractNumId w:val="4"/>
  </w:num>
  <w:num w:numId="5" w16cid:durableId="1691179441">
    <w:abstractNumId w:val="7"/>
  </w:num>
  <w:num w:numId="6" w16cid:durableId="1723097785">
    <w:abstractNumId w:val="3"/>
  </w:num>
  <w:num w:numId="7" w16cid:durableId="865214604">
    <w:abstractNumId w:val="2"/>
  </w:num>
  <w:num w:numId="8" w16cid:durableId="783039718">
    <w:abstractNumId w:val="1"/>
  </w:num>
  <w:num w:numId="9" w16cid:durableId="497615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7214E3"/>
    <w:rsid w:val="00AA1D8D"/>
    <w:rsid w:val="00B47730"/>
    <w:rsid w:val="00CB0664"/>
    <w:rsid w:val="00D4248E"/>
    <w:rsid w:val="00E036B8"/>
    <w:rsid w:val="00FC693F"/>
    <w:rsid w:val="00FE2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DD6F64"/>
  <w14:defaultImageDpi w14:val="300"/>
  <w15:docId w15:val="{60A7F2C0-AFC6-4293-AE4B-BC2231808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80" w:line="252" w:lineRule="auto"/>
    </w:pPr>
    <w:rPr>
      <w:rFonts w:ascii="Arial" w:eastAsia="Arial" w:hAnsi="Arial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Zbigniew ZC. Chromik</cp:lastModifiedBy>
  <cp:revision>2</cp:revision>
  <dcterms:created xsi:type="dcterms:W3CDTF">2026-08-12T11:12:00Z</dcterms:created>
  <dcterms:modified xsi:type="dcterms:W3CDTF">2026-08-12T11:12:00Z</dcterms:modified>
  <cp:category/>
</cp:coreProperties>
</file>